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7869184" name="aec9fa3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2801342" name="aec9fa30-ed59-11f0-a021-35a17ea9e9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495736" name="b7ac73d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5264737" name="b7ac73d0-ed59-11f0-a021-35a17ea9e94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